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DEL PROGRAMA TODAS LAS MANOS A LA SIEMBRA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SIEDI-13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planificación agroecológica, la participación, la formación, la producción, el mantenimiento, la seguridad y el seguimiento del programa.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Personal que haya participado o conozca directamente el desarrollo del programa institucional.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agroecológica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Elabora una planificación anual del Programa Todas las Manos a la Siembra.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agroecológica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Distribuye los espacios de siembra de manera organizada y participativa.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agroecológica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Actualiza la cartografía de los espacios destinados a la producción.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agroecológica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Define metas y actividades acordes con la seguridad y soberanía alimentaria.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formación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Conforma y acompaña brigadas agroecológicas institucionales.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formación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Integra a estudiantes, docentes, administrativos, obreros y cocineras en las actividades.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formación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Desarrolla actividades formativas sobre agricultura vegetal, animal y ambiente.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Participación y formación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valores de cooperación, responsabilidad y cuidado de la naturaleza.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Producción y mantenimiento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labores de preparación, siembra, riego, cuidado y cosecha.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Producción y mantenimiento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seguimiento al mantenimiento de los espacios productivos.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Producción y mantenimiento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el aprovechamiento educativo de los productos obtenidos.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Producción y mantenimiento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Aplica prácticas agroecológicas y evita el uso inadecuado de sustancias o recursos.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Herramientas y seguridad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y distribuye herramientas, equipos e insumos necesarios.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Herramientas y seguridad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inventarios y controla el resguardo de las herramientas.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Herramientas y seguridad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sobre el uso seguro de herramientas y espacios de trabajo.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Herramientas y seguridad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 oportunamente necesidades, daños o riesgos asociados al programa.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registros y evidencias de actividades, participación y producción.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con Dirección, Subdirección Académica y demás instancias.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periódicos sobre el cumplimiento del programa.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Gestión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acciones para mejorar la sostenibilidad y alcance pedagógico del programa.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Todas las Manos a la Siembra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