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UNIDAD DE BIENESTAR Y PROTECCIÓN ESTUDIANTIL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SIEDI-07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atención integral, el trabajo con las familias, la alimentación, las ayudas, la protección de derechos, las remisiones y el seguimiento estudiantil.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conozca directamente las acciones de bienestar, protección y atención estudiantil.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integral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 acciones de protección y desarrollo integral de los estudiantes.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integral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Identifica necesidades económicas, alimentarias, sociales y de salud de la población escolar.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integral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respuestas para favorecer el acceso, permanencia y prosecución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integral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servicios preventivos y asistenciales disponibles para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Familia y formación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a madres, padres y representantes sobre aspectos psicopedagógicos y de crianza.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Familia y formación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la participación familiar en la atención de las necesidades estudiantiles.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Familia y formación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Desarrolla actividades sobre salud, prevención de violencia, drogas y riesgos sociales.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Familia y formación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Difunde los derechos y deberes de niños, niñas y adolescentes.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Alimentación y ayudas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acompañamiento y supervisión del servicio de alimentación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Alimentación y ayudas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Registra y comunica las necesidades relacionadas con alimentación y nutrición.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Alimentación y ayudas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ayudas de útiles, uniformes u otros apoyos cuando corresponde.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Alimentación y ayudas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Verifica que los beneficios sean distribuidos con equidad y organización.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Protección y remisión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Atiende con confidencialidad las situaciones que pueden afectar los derechos estudiantiles.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Protección y remisión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con Orientación las acciones requeridas en casos disciplinarios o de protección.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Protección y remisión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Remite oportunamente a los organismos competentes los casos que exceden la vía institucional.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Protección y remisión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seguimiento a las remisiones y acuerdos de protección.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registros organizados de programas, ayudas, casos y actividades.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sobre necesidades, acciones realizadas y resultados obtenidos.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Dirección, Subdirecciones y demás unidades.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mejoras para fortalecer el bienestar y la protección estudiantil.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Bienestar y Protección Estudiantil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