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 LA UNIDAD DE ORIENTACIÓN Y CONVIVENCIA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SIEDI-06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planificación preventiva, la atención psicopedagógica, el seguimiento de casos, la mediación, la convivencia y la gestión documental de la unidad.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que conozca directamente las acciones desarrolladas por la Unidad de Orientación y Convivencia.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prevención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una planificación anual de orientación y convivencia escolar.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prevención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Desarrolla acciones preventivas sobre convivencia, disciplina y factores de riesgo.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prevención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cronogramas de apoyo para actos cívicos, recesos y actividades especiales.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prevención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actividades formativas dirigidas a docentes, estudiantes y familias.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y seguimiento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Detecta oportunamente dificultades de aprendizaje, conducta o adaptación.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y seguimiento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entrevistas, registros y seguimiento de los casos atendidos.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y seguimiento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Orienta a los docentes sobre estrategias para atender situaciones individuales o grupales.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Atención y seguimiento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Da continuidad a los acuerdos establecidos con estudiantes y representantes.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psicopedagógica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adaptaciones psicopedagógicas para estudiantes que las requieren.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psicopedagógica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 en la planificación de adaptaciones curriculares.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psicopedagógica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Remite a servicios especializados los casos que requieren atención externa.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psicopedagógica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Protege la confidencialidad y dignidad de los estudiantes atendidos.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mediación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Interviene de manera imparcial y respetuosa en situaciones de conflicto.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mediación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Aplica correctivos socio-pedagógicos conforme a los acuerdos de convivencia.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mediación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Activa las rutas de protección cuando existe posible vulneración de derechos.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Convivencia y mediación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una cultura institucional de paz, respeto y corresponsabilidad.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documental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Utiliza formatos adecuados para reportes, actas, remisiones y seguimientos.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documental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organizadas las evidencias y registros de los casos atendidos.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documental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periódicamente con Bienestar Estudiantil, Dirección y Subdirecciones.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documental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y propuestas de mejora sobre orientación y convivencia.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Orientación y Convivencia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