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 LA UNIDAD DE EVALUACIÓN Y CONTROL DE ESTUDIOS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SIEDI-05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Evaluar la planificación de la evaluación, la organización de los registros académicos, la matrícula, la documentación, la atención y el seguimiento de los procesos de control de estudios.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Docentes, coordinadores, directivos, administrativos y demás personal que haya utilizado o conocido sus servicios.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normativa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una planificación anual de los procesos de evaluación y control de estudios.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normativa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Comunica oportunamente calendarios, requisitos y orientaciones académicas.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normativa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Aplica criterios y procedimientos conforme a la normativa educativa vigente.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y normativa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sus actividades con Dirección y Subdirección Académica.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Evaluación de aprendizajes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Recibe y revisa los planes de evaluación de los docentes.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Evaluación de aprendizajes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Orienta a los docentes para mejorar instrumentos y estrategias de evaluación.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Evaluación de aprendizajes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Da seguimiento al cumplimiento de actividades remediales y de revisión.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Evaluación de aprendizajes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registros confiables de calificaciones por lapso y año escolar.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Control de estudios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 los procesos de inscripción y matriculación de manera ordenada.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Control de estudios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Mantiene actualizada la matrícula y realiza oportunamente retiros, cambios e inclusiones.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Control de estudios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Gestiona correctamente la información requerida en los sistemas oficiales.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Control de estudios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Emite nóminas y recaudos oficiales con exactitud y dentro de los plazos establecidos.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Documentación académica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Elabora constancias, certificaciones y documentos probatorios sin errores.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Documentación académica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Resguarda adecuadamente expedientes, boletines, evaluaciones y demás documentos.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Documentación académica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Garantiza la confidencialidad de la información académica de los estudiantes.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Documentación académica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Atiende oportunamente las solicitudes de estudiantes, representantes y docentes.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informes periódicos sobre los procesos y resultados de la unidad.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Detecta inconsistencias y aplica acciones correctivas en los registros.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mejora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Trabaja articuladamente con Orientación, Bienestar y demás unidades.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Seguimiento y mejora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Propone mejoras para agilizar y fortalecer los procesos de evaluación y control de estudios.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Evaluación y Control de Estudios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