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REPÚBLICA BOLIVARIANA DE VENEZUELA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MINISTERIO DEL PODER POPULAR PARA LA EDUCACIÓN</w:t>
      </w:r>
    </w:p>
    <w:p>
      <w:pPr>
        <w:jc w:val="center"/>
      </w:pPr>
      <w:r>
        <w:rPr>
          <w:rFonts w:ascii="Arial" w:hAnsi="Arial"/>
          <w:b/>
          <w:i w:val="0"/>
          <w:color w:val="8E2F2F"/>
          <w:sz w:val="20"/>
        </w:rPr>
        <w:t>UNIDAD EDUCATIVA NACIONAL “ALBERTO SMITH”</w:t>
      </w:r>
    </w:p>
    <w:p>
      <w:pPr>
        <w:spacing w:before="80"/>
        <w:jc w:val="center"/>
      </w:pPr>
      <w:r>
        <w:rPr>
          <w:rFonts w:ascii="Arial" w:hAnsi="Arial"/>
          <w:b/>
          <w:i w:val="0"/>
          <w:color w:val="8E2F2F"/>
          <w:sz w:val="30"/>
        </w:rPr>
        <w:t>INSTRUMENTO DE EVALUACIÓN DEL DESEMPEÑO DE LA SUBDIRECCIÓN ACADÉMICA</w:t>
      </w:r>
    </w:p>
    <w:p>
      <w:pPr>
        <w:jc w:val="center"/>
      </w:pPr>
      <w:r>
        <w:rPr>
          <w:rFonts w:ascii="Arial" w:hAnsi="Arial"/>
          <w:b/>
          <w:i w:val="0"/>
          <w:color w:val="222222"/>
          <w:sz w:val="18"/>
        </w:rPr>
        <w:t>Código del instrumento: SIEDI-03  |  Año escolar: ____________________</w:t>
      </w:r>
    </w:p>
    <w:p>
      <w:pPr>
        <w:jc w:val="center"/>
      </w:pPr>
      <w:r>
        <w:rPr>
          <w:rFonts w:ascii="Arial" w:hAnsi="Arial"/>
          <w:b w:val="0"/>
          <w:i/>
          <w:color w:val="222222"/>
          <w:sz w:val="16"/>
        </w:rPr>
        <w:t>Versión para aplicación institucional y proceso de validación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FICHA TÉCNICA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Objetivo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Valorar la planificación académica, el acompañamiento docente, la evaluación de resultados, la formación, la innovación y la articulación para la atención pedagógica.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Población evaluadora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Docentes, coordinadores, directivos y personal relacionado con los procesos académicos.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instrumento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Cuestionario estructurado con escala Likert de cinco opciones y alternativa N/A.</w:t>
            </w:r>
          </w:p>
        </w:tc>
      </w:tr>
      <w:tr>
        <w:tc>
          <w:tcPr>
            <w:tcW w:type="dxa" w:w="2520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Carácter</w:t>
            </w:r>
          </w:p>
        </w:tc>
        <w:tc>
          <w:tcPr>
            <w:tcW w:type="dxa" w:w="12672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Anónimo, confidencial y orientado al mejoramiento institucional. No debe utilizarse como único fundamento para medidas sancionatorias.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DATOS GENERALES DE LA PERSONA EVALUADORA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848"/>
        <w:gridCol w:w="3848"/>
        <w:gridCol w:w="3848"/>
        <w:gridCol w:w="3848"/>
      </w:tblGrid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Tipo de personal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Directivo  ☐ Docente  ☐ Administrativo  ☐ Obrero  ☐ Cocinera  ☐ Otro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Turno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Mañana  ☐ Tarde  ☐ Ambos</w:t>
            </w:r>
          </w:p>
        </w:tc>
      </w:tr>
      <w:tr>
        <w:tc>
          <w:tcPr>
            <w:tcW w:type="dxa" w:w="2376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Antigüedad en el plantel</w:t>
            </w:r>
          </w:p>
        </w:tc>
        <w:tc>
          <w:tcPr>
            <w:tcW w:type="dxa" w:w="6048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☐ Menos de 1 año  ☐ 1–5 años  ☐ 6–10 años  ☐ Más de 10 años</w:t>
            </w:r>
          </w:p>
        </w:tc>
        <w:tc>
          <w:tcPr>
            <w:tcW w:type="dxa" w:w="2232"/>
            <w:shd w:fill="F3E5E5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/>
                <w:i w:val="0"/>
                <w:color w:val="222222"/>
                <w:sz w:val="16"/>
              </w:rPr>
              <w:t>Fecha</w:t>
            </w:r>
          </w:p>
        </w:tc>
        <w:tc>
          <w:tcPr>
            <w:tcW w:type="dxa" w:w="4536"/>
            <w:tcMar>
              <w:top w:w="50" w:type="dxa"/>
              <w:start w:w="60" w:type="dxa"/>
              <w:bottom w:w="50" w:type="dxa"/>
              <w:end w:w="60" w:type="dxa"/>
            </w:tcMar>
            <w:vAlign w:val="center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____ / ____ / ______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INSTRUCCIONES Y ESCALA DE RESPUESTA</w:t>
            </w:r>
          </w:p>
        </w:tc>
      </w:tr>
    </w:tbl>
    <w:p>
      <w:pPr>
        <w:spacing w:after="0"/>
      </w:pPr>
    </w:p>
    <w:p>
      <w:pPr>
        <w:spacing w:after="80"/>
      </w:pPr>
      <w:r>
        <w:rPr>
          <w:rFonts w:ascii="Arial" w:hAnsi="Arial"/>
          <w:b w:val="0"/>
          <w:i w:val="0"/>
          <w:color w:val="222222"/>
          <w:sz w:val="17"/>
        </w:rPr>
        <w:t>Lea cada afirmación y marque con una “X” la opción que mejor represente la frecuencia con la que observó esa actuación durante el año escolar. Responda con objetividad, basándose en hechos y experiencias directas. Seleccione N/A cuando no tenga información suficiente para valorar el enunciado.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566"/>
        <w:gridCol w:w="2566"/>
        <w:gridCol w:w="2566"/>
        <w:gridCol w:w="2566"/>
        <w:gridCol w:w="2566"/>
        <w:gridCol w:w="2566"/>
      </w:tblGrid>
      <w:tr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1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2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3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4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5</w:t>
            </w:r>
          </w:p>
        </w:tc>
        <w:tc>
          <w:tcPr>
            <w:tcW w:type="dxa" w:w="2534"/>
            <w:shd w:fill="8E2F2F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N/A</w:t>
            </w:r>
          </w:p>
        </w:tc>
      </w:tr>
      <w:tr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nunca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Algunas veces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Casi 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Siempre</w:t>
            </w:r>
          </w:p>
        </w:tc>
        <w:tc>
          <w:tcPr>
            <w:tcW w:type="dxa" w:w="2534"/>
            <w:tcMar>
              <w:top w:w="35" w:type="dxa"/>
              <w:start w:w="30" w:type="dxa"/>
              <w:bottom w:w="35" w:type="dxa"/>
              <w:end w:w="30" w:type="dxa"/>
            </w:tcMar>
            <w:vAlign w:val="center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5"/>
              </w:rPr>
              <w:t>No aplica / No tengo información suficiente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CUESTIONARIO</w:t>
            </w:r>
          </w:p>
        </w:tc>
      </w:tr>
    </w:tbl>
    <w:p>
      <w:pPr>
        <w:spacing w:after="0"/>
      </w:pP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710"/>
        <w:gridCol w:w="1710"/>
        <w:gridCol w:w="1710"/>
        <w:gridCol w:w="1710"/>
        <w:gridCol w:w="1710"/>
        <w:gridCol w:w="1710"/>
        <w:gridCol w:w="1710"/>
        <w:gridCol w:w="1710"/>
        <w:gridCol w:w="1710"/>
      </w:tblGrid>
      <w:tr>
        <w:trPr>
          <w:tblHeader w:val="true"/>
        </w:trPr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N.º</w:t>
            </w:r>
          </w:p>
        </w:tc>
        <w:tc>
          <w:tcPr>
            <w:tcW w:type="dxa" w:w="2088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Dimensión</w:t>
            </w:r>
          </w:p>
        </w:tc>
        <w:tc>
          <w:tcPr>
            <w:tcW w:type="dxa" w:w="8712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Enunciado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1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2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3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4</w:t>
            </w:r>
          </w:p>
        </w:tc>
        <w:tc>
          <w:tcPr>
            <w:tcW w:type="dxa" w:w="604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5</w:t>
            </w:r>
          </w:p>
        </w:tc>
        <w:tc>
          <w:tcPr>
            <w:tcW w:type="dxa" w:w="950"/>
            <w:shd w:fill="8E2F2F"/>
            <w:vAlign w:val="center"/>
            <w:tcMar>
              <w:top w:w="35" w:type="dxa"/>
              <w:start w:w="25" w:type="dxa"/>
              <w:bottom w:w="35" w:type="dxa"/>
              <w:end w:w="25" w:type="dxa"/>
            </w:tcMar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5"/>
              </w:rPr>
              <w:t>N/A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académica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Organiza oportunamente los horarios y actividades académicas del plantel.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académica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la planificación pedagógica de acuerdo con las orientaciones del MPPE.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académica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Verifica que las formas de organización de los aprendizajes sean pertinentes.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Planificación académica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Ajusta la organización académica cuando las condiciones institucionales lo requieren.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docente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acompañamiento pedagógico sistemático al personal docente.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docente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Revisa las planificaciones y ofrece orientaciones específicas para mejorarlas.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docente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espacios de intercambio de experiencias y saberes entre docentes.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Acompañamiento docente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Da seguimiento a las recomendaciones formuladas durante el acompañamiento.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Evaluación y resultados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Analiza indicadores de rendimiento, prosecución, repitencia y deserción escolar.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Evaluación y resultados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acciones ante dificultades académicas detectadas en los estudiantes.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11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Evaluación y resultados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Verifica el cumplimiento de actividades remediales y procesos de recuperación.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12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Evaluación y resultados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Utiliza los resultados académicos para orientar decisiones pedagógicas.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13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Formación e innovación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Identifica necesidades de formación y actualización del personal docente.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14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Formación e innovación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jornadas, colectivos o actividades de formación pedagógica.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15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Formación e innovación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la investigación, innovación y sistematización de experiencias educativas.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16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Formación e innovación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Evalúa la utilidad de las actividades formativas desarrolladas.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17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y articulación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Coordina con Orientación, Bienestar y Evaluación la atención integral de los estudiantes.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18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y articulación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Promueve adaptaciones y estrategias para estudiantes con necesidades específicas.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19</w:t>
            </w:r>
          </w:p>
        </w:tc>
        <w:tc>
          <w:tcPr>
            <w:tcW w:type="dxa" w:w="2088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y articulación</w:t>
            </w:r>
          </w:p>
        </w:tc>
        <w:tc>
          <w:tcPr>
            <w:tcW w:type="dxa" w:w="871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Realiza reuniones periódicas con las unidades vinculadas al proceso pedagógico.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  <w:tr>
        <w:trPr>
          <w:cantSplit/>
        </w:trPr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20</w:t>
            </w:r>
          </w:p>
        </w:tc>
        <w:tc>
          <w:tcPr>
            <w:tcW w:type="dxa" w:w="2088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Inclusión y articulación</w:t>
            </w:r>
          </w:p>
        </w:tc>
        <w:tc>
          <w:tcPr>
            <w:tcW w:type="dxa" w:w="8712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left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Presenta informes claros sobre avances, dificultades y acciones académicas realizadas.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604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  <w:tc>
          <w:tcPr>
            <w:tcW w:type="dxa" w:w="950"/>
            <w:shd w:fill="F2F2F2"/>
            <w:vAlign w:val="center"/>
            <w:tcMar>
              <w:top w:w="25" w:type="dxa"/>
              <w:start w:w="30" w:type="dxa"/>
              <w:bottom w:w="25" w:type="dxa"/>
              <w:end w:w="30" w:type="dxa"/>
            </w:tcMar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4"/>
              </w:rPr>
              <w:t>☐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VALORACIÓN CUALITATIVA</w:t>
            </w:r>
          </w:p>
        </w:tc>
      </w:tr>
    </w:tbl>
    <w:p>
      <w:pPr>
        <w:spacing w:after="0"/>
      </w:pPr>
    </w:p>
    <w:p>
      <w:r>
        <w:rPr>
          <w:rFonts w:ascii="Arial" w:hAnsi="Arial"/>
          <w:b/>
          <w:i w:val="0"/>
          <w:color w:val="222222"/>
          <w:sz w:val="17"/>
        </w:rPr>
        <w:t>1. Principal fortaleza observada durante el año escolar: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2. Principal dificultad o aspecto que requiere mejora: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r>
        <w:rPr>
          <w:rFonts w:ascii="Arial" w:hAnsi="Arial"/>
          <w:b/>
          <w:i w:val="0"/>
          <w:color w:val="222222"/>
          <w:sz w:val="17"/>
        </w:rPr>
        <w:t>3. Acción concreta que recomienda incorporar en el próximo plan de trabajo: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p>
      <w:pPr>
        <w:spacing w:after="20"/>
      </w:pPr>
      <w:r>
        <w:rPr>
          <w:rFonts w:ascii="Arial" w:hAnsi="Arial"/>
          <w:color w:val="777777"/>
          <w:sz w:val="16"/>
        </w:rPr>
        <w:t>____________________________________________________________________________________________________________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5394"/>
      </w:tblGrid>
      <w:tr>
        <w:tc>
          <w:tcPr>
            <w:tcW w:type="dxa" w:w="15192"/>
            <w:shd w:fill="8E2F2F"/>
            <w:tcMar>
              <w:top w:w="75" w:type="dxa"/>
              <w:start w:w="90" w:type="dxa"/>
              <w:bottom w:w="75" w:type="dxa"/>
              <w:end w:w="90" w:type="dxa"/>
            </w:tcMar>
          </w:tcPr>
          <w:p>
            <w:pPr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ORIENTACIONES PARA LA CALIFICACIÓN</w:t>
            </w:r>
          </w:p>
        </w:tc>
      </w:tr>
    </w:tbl>
    <w:p>
      <w:pPr>
        <w:spacing w:after="0"/>
      </w:pPr>
    </w:p>
    <w:p>
      <w:r>
        <w:rPr>
          <w:rFonts w:ascii="Arial" w:hAnsi="Arial"/>
          <w:b w:val="0"/>
          <w:i w:val="0"/>
          <w:color w:val="222222"/>
          <w:sz w:val="16"/>
        </w:rPr>
        <w:t>El puntaje de cada dimensión se obtiene sumando las respuestas válidas y dividiendo el resultado entre el número de ítems respondidos. Las respuestas N/A no se incluyen en el cálculo. Para emitir una valoración se recomienda que la persona haya respondido al menos el 70 % de los ítems.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7697"/>
        <w:gridCol w:w="7697"/>
      </w:tblGrid>
      <w:tr>
        <w:tc>
          <w:tcPr>
            <w:tcW w:type="dxa" w:w="3168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Promedio</w:t>
            </w:r>
          </w:p>
        </w:tc>
        <w:tc>
          <w:tcPr>
            <w:tcW w:type="dxa" w:w="12024"/>
            <w:shd w:fill="8E2F2F"/>
          </w:tcPr>
          <w:p>
            <w:pPr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6"/>
              </w:rPr>
              <w:t>Interpretación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4,21 a 5,00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muy fortalecido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3,41 a 4,20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satisfactorio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2,61 a 3,40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moderado; requiere mejoras</w:t>
            </w:r>
          </w:p>
        </w:tc>
      </w:tr>
      <w:tr>
        <w:tc>
          <w:tcPr>
            <w:tcW w:type="dxa" w:w="3168"/>
            <w:shd w:fill="F2F2F2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1,81 a 2,60</w:t>
            </w:r>
          </w:p>
        </w:tc>
        <w:tc>
          <w:tcPr>
            <w:tcW w:type="dxa" w:w="12024"/>
            <w:shd w:fill="F2F2F2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bajo</w:t>
            </w:r>
          </w:p>
        </w:tc>
      </w:tr>
      <w:tr>
        <w:tc>
          <w:tcPr>
            <w:tcW w:type="dxa" w:w="3168"/>
          </w:tcPr>
          <w:p>
            <w:pPr>
              <w:jc w:val="center"/>
            </w:pPr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1,00 a 1,80</w:t>
            </w:r>
          </w:p>
        </w:tc>
        <w:tc>
          <w:tcPr>
            <w:tcW w:type="dxa" w:w="12024"/>
          </w:tcPr>
          <w:p>
            <w:r>
              <w:rPr>
                <w:rFonts w:ascii="Arial" w:hAnsi="Arial"/>
                <w:b w:val="0"/>
                <w:i w:val="0"/>
                <w:color w:val="222222"/>
                <w:sz w:val="16"/>
              </w:rPr>
              <w:t>Desempeño crítico</w:t>
            </w:r>
          </w:p>
        </w:tc>
      </w:tr>
    </w:tbl>
    <w:p>
      <w:r>
        <w:rPr>
          <w:rFonts w:ascii="Arial" w:hAnsi="Arial"/>
          <w:b w:val="0"/>
          <w:i/>
          <w:color w:val="555555"/>
          <w:sz w:val="15"/>
        </w:rPr>
        <w:t>Nota técnica: este instrumento debe ser sometido a juicio de expertos, prueba piloto y análisis de confiabilidad antes de presentarse formalmente como instrumento validado.</w:t>
      </w:r>
    </w:p>
    <w:sectPr w:rsidR="00FC693F" w:rsidRPr="0006063C" w:rsidSect="00034616">
      <w:headerReference w:type="default" r:id="rId9"/>
      <w:footerReference w:type="default" r:id="rId10"/>
      <w:pgSz w:w="16834" w:h="11909" w:orient="landscape"/>
      <w:pgMar w:top="648" w:right="720" w:bottom="648" w:left="720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sz w:val="16"/>
      </w:rPr>
      <w:t xml:space="preserve">Página </w:t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rPr>
        <w:rFonts w:ascii="Arial" w:hAnsi="Arial"/>
        <w:b/>
        <w:i w:val="0"/>
        <w:color w:val="8E2F2F"/>
        <w:sz w:val="16"/>
      </w:rPr>
      <w:t xml:space="preserve">U.E.N. “ALBERTO SMITH”  |  </w:t>
    </w:r>
    <w:r>
      <w:rPr>
        <w:rFonts w:ascii="Arial" w:hAnsi="Arial"/>
        <w:b w:val="0"/>
        <w:i w:val="0"/>
        <w:color w:val="222222"/>
        <w:sz w:val="16"/>
      </w:rPr>
      <w:t>Subdirección Académica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60" w:line="240" w:lineRule="auto"/>
    </w:pPr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InstTitle">
    <w:name w:val="InstTitle"/>
    <w:pPr>
      <w:spacing w:after="60"/>
    </w:pPr>
    <w:rPr>
      <w:rFonts w:ascii="Arial" w:hAnsi="Arial"/>
      <w:b/>
      <w:color w:val="8E2F2F"/>
      <w:sz w:val="30"/>
    </w:rPr>
  </w:style>
  <w:style w:type="paragraph" w:customStyle="1" w:styleId="InstSubTitle">
    <w:name w:val="InstSubTitle"/>
    <w:pPr>
      <w:spacing w:after="60"/>
    </w:pPr>
    <w:rPr>
      <w:rFonts w:ascii="Arial" w:hAnsi="Arial"/>
      <w:b/>
      <w:color w:val="222222"/>
      <w:sz w:val="20"/>
    </w:rPr>
  </w:style>
  <w:style w:type="paragraph" w:customStyle="1" w:styleId="SmallNote">
    <w:name w:val="SmallNote"/>
    <w:pPr>
      <w:spacing w:after="60"/>
    </w:pPr>
    <w:rPr>
      <w:rFonts w:ascii="Arial" w:hAnsi="Arial"/>
      <w:b w:val="0"/>
      <w:color w:val="222222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