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GENERAL DE EVALUACIÓN DEL DESEMPEÑO INSTITUCIONAL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SIEDI-01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percepción de todo el personal sobre el funcionamiento global del plantel en sus dimensiones directiva, pedagógica, administrativa, comunicacional, de convivencia, inclusión, infraestructura y mejora continua.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Todo el personal directivo, docente, administrativo, obrero, cocineras y demás trabajadores que hayan laborado durante el año escolar.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directiva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institución comunica claramente sus objetivos y prioridades al iniciar el año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directiva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planificación institucional responde a las necesidades diagnosticadas en el plantel.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directiva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funciones y responsabilidades de las distintas instancias están claramente definidas.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directiva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decisiones institucionales se sustentan en información, registros o evidencias verificables.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directiva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realiza seguimiento a los acuerdos y compromisos establecidos en las reuniones institucionales.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pedagógica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organización académica favorece el cumplimiento del proceso de enseñanza y aprendizaje.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pedagógica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planificaciones docentes son acompañadas y revisadas durante el año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pedagógica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 personal docente recibe orientación para mejorar sus prácticas pedagógicas.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pedagógica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procesos de evaluación estudiantil se desarrollan de manera organizada y oportuna.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pedagógica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resultados académicos son analizados para establecer acciones de mejoramiento.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administrativa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documentos, registros y recaudos institucionales se mantienen actualizados.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administrativa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trámites administrativos son atendidos dentro de plazos razonables.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administrativa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lleva un control organizado de la asistencia y novedades del personal.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administrativa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recursos y materiales se gestionan de acuerdo con las necesidades prioritarias.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administrativa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bienes e inventarios institucionales se encuentran registrados y resguardados.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articulación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información institucional se comunica de manera clara, veraz y oportuna.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articulación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diferentes unidades y coordinaciones trabajan de forma articulada.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articulación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reuniones institucionales tienen objetivos definidos y producen acuerdos concretos.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articulación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Existen canales accesibles para presentar solicitudes, propuestas o dificultades.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articulación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solicitudes del personal reciben respuesta o seguimiento.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participación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Predomina un trato respetuoso entre los integrantes de la comunidad educativa.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participación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conflictos se atienden mediante el diálogo, la mediación y los procedimientos establecidos.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participación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 personal tiene oportunidades reales de participar en actividades y decisiones institucionales.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participación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normas se aplican con imparcialidad y respeto a la dignidad de las personas.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participación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promueve el sentido de pertenencia y el compromiso con la institución.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bienestar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identifican y atienden las necesidades particulares de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bienestar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implementan acciones de inclusión y adaptación para estudiantes que las requieren.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bienestar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programas de bienestar y protección estudiantil funcionan de manera organizada.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bienestar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familias son orientadas e incorporadas en los procesos de atención estudiantil.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bienestar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institución protege los derechos de niños, niñas y adolescentes y activa las rutas correspondientes.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Infraestructura y seguridad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espacios institucionales se mantienen limpios y organizados.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Infraestructura y seguridad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gestionan oportunamente las necesidades de agua, electricidad, baños y otros servicios básicos.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Infraestructura y seguridad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 aplican medidas para prevenir riesgos y proteger a la comunidad educativa.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Infraestructura y seguridad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fallas de infraestructura son registradas, priorizadas y comunicadas a las instancias competentes.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Infraestructura y seguridad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espacios disponibles se utilizan de manera eficiente para las actividades escolares.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Las unidades presentan informes y evidencias de las actividades realizadas.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registros institucionales permiten conocer avances, dificultades y necesidades.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Al finalizar el año escolar se evalúa el cumplimiento de las metas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Los resultados de la evaluación se traducen en acciones correctivas y responsables definidos.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institución demuestra capacidad para aprender de sus dificultades y mejorar sus procesos.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Evaluación general institucional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